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Dachstock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Konstruktions- und Verkleidungsholz</w:t>
            </w:r>
          </w:p>
          <w:p>
            <w:pPr>
              <w:spacing w:before="0" w:after="0"/>
            </w:pPr>
            <w:r>
              <w:t>Divers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8056033" name="5091c7c0-42cf-11f0-a8e9-dd4f10acd6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900423" name="5091c7c0-42cf-11f0-a8e9-dd4f10acd68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2152616" name="61526a60-42cf-11f0-802f-e7a852c80c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749593" name="61526a60-42cf-11f0-802f-e7a852c80c3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Holzschutzmittel: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>2.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Anschlagkit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84376" name="918f2c10-42d2-11f0-8b88-b546ed34d6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81664" name="918f2c10-42d2-11f0-8b88-b546ed34d6b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2570096" name="969b7060-42d2-11f0-98d9-b9b9835703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928951" name="969b7060-42d2-11f0-98d9-b9b98357033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1.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Parkett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7449587" name="bd8bfa20-42d5-11f0-bd67-d942e6f93e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104369" name="bd8bfa20-42d5-11f0-bd67-d942e6f93e4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9861075" name="c5b8df60-42d5-11f0-b65a-27d6e315f2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420127" name="c5b8df60-42d5-11f0-b65a-27d6e315f29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Parkettkleber: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Ganzes Gebäude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Rauchmelder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0383669" name="b4e87df0-42d8-11f0-abf6-7b6d686e3c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796275" name="b4e87df0-42d8-11f0-abf6-7b6d686e3c7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1194160" name="c13cc5c0-42d8-11f0-acfa-99f8478453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583223" name="c13cc5c0-42d8-11f0-acfa-99f84784534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Radioaktiv: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Fliessenkleber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9430326" name="1efc5610-42db-11f0-a667-71f06f665c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631950" name="1efc5610-42db-11f0-a667-71f06f665c1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7930225" name="24cfbaf0-42db-11f0-ba78-31de493210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023529" name="24cfbaf0-42db-11f0-ba78-31de493210c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0281659" name="6863e1a0-42dc-11f0-ba1b-49c19c35c7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701579" name="6863e1a0-42dc-11f0-ba1b-49c19c35c7a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3892690" name="6ca86920-42dc-11f0-960a-01eff39754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145979" name="6ca86920-42dc-11f0-960a-01eff397544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Fenstersims aussen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Blumenkiste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7773351" name="a3549e10-42de-11f0-a844-fb6f96439c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116248" name="a3549e10-42de-11f0-a844-fb6f96439c9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4343616" name="a8b51ce0-42de-11f0-b7fd-156178ac48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127244" name="a8b51ce0-42de-11f0-b7fd-156178ac48f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Boilerraum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Rohrdämmung</w:t>
            </w:r>
          </w:p>
          <w:p>
            <w:pPr>
              <w:spacing w:before="0" w:after="0"/>
            </w:pPr>
            <w:r>
              <w:t>Wasserleitungen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576876" name="09d4d2b0-42e2-11f0-8a86-d5410c58f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60497" name="09d4d2b0-42e2-11f0-8a86-d5410c58f05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0423388" name="0ef8bdb0-42e2-11f0-828a-1bf96ad8ca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295725" name="0ef8bdb0-42e2-11f0-828a-1bf96ad8ca0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FCKW: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Flunschdichtung</w:t>
            </w:r>
          </w:p>
          <w:p>
            <w:pPr>
              <w:spacing w:before="0" w:after="0"/>
            </w:pPr>
            <w:r>
              <w:t>Tank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3782298" name="5b5ac490-42e3-11f0-9905-3d4dd54179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356145" name="5b5ac490-42e3-11f0-9905-3d4dd54179e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8189854" name="66018370-42e3-11f0-9ab5-5dd2be76d9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691545" name="66018370-42e3-11f0-9ab5-5dd2be76d92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Jugendheim Hübeli</w:t>
          </w:r>
        </w:p>
        <w:p>
          <w:pPr>
            <w:spacing w:before="0" w:after="0"/>
          </w:pPr>
          <w:r>
            <w:t>312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